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7072628" name="019e1bed-dab8-724b-b417-bb016bff56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3940812" name="019e1bed-dab8-724b-b417-bb016bff56d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 DG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8568158" name="019e1bef-9e63-7905-8d1f-9908b3276c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1411870" name="019e1bef-9e63-7905-8d1f-9908b3276c9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UG/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8510584" name="019e1bf6-51bc-7eab-8b03-06dfe735e2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2130066" name="019e1bf6-51bc-7eab-8b03-06dfe735e2ea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/ 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6665263" name="019e1c0b-0036-7485-a350-1a1a75f2a8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0315054" name="019e1c0b-0036-7485-a350-1a1a75f2a899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1588810" name="019e1c13-354d-7189-9e03-b4c31f63bd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122674" name="019e1c13-354d-7189-9e03-b4c31f63bd9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4344485" name="019e1c1d-c8a5-7ce2-bc5f-a5d3f94a11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3176047" name="019e1c1d-c8a5-7ce2-bc5f-a5d3f94a112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5355818" name="019e1bff-1b6d-7ffd-b98c-a6d336ab2d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5372083" name="019e1bff-1b6d-7ffd-b98c-a6d336ab2d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2462860" name="019e1c01-f0fc-7d2b-ae2b-023f291923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488511" name="019e1c01-f0fc-7d2b-ae2b-023f291923b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/ 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4513620" name="019e1c06-aec3-7a89-8ca2-c2af688293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1746245" name="019e1c06-aec3-7a89-8ca2-c2af6882937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8403437" name="019e1c0f-31bd-73df-b973-bd113224a5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2130952" name="019e1c0f-31bd-73df-b973-bd113224a5f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0854161" name="019e1c11-dddb-7218-8216-38ce844fd7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279474" name="019e1c11-dddb-7218-8216-38ce844fd75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6671094" name="019e1c1c-f3e7-744d-9a62-b7b9835d30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1100539" name="019e1c1c-f3e7-744d-9a62-b7b9835d306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1522409" name="019e1c23-c0dc-7efb-b6d1-f68886d25c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7830308" name="019e1c23-c0dc-7efb-b6d1-f68886d25c8e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2026485" name="019e1c02-a44b-7e79-bf9c-c46cd08aa6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0275564" name="019e1c02-a44b-7e79-bf9c-c46cd08aa6ad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6825078" name="019e1c03-4c0f-7472-a6bc-7df5b878cd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539341" name="019e1c03-4c0f-7472-a6bc-7df5b878cdb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0415363" name="019e1c0c-dbb5-79bd-93f1-e3d20b23f1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2822794" name="019e1c0c-dbb5-79bd-93f1-e3d20b23f10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9164243" name="019e1c18-018b-765c-be38-8edf90a940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6688119" name="019e1c18-018b-765c-be38-8edf90a9404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7858109" name="019e1c1a-d500-7138-8861-b4c375d4c6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7308345" name="019e1c1a-d500-7138-8861-b4c375d4c64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UG/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412980" name="019e1c00-dadb-7b56-a254-941bbbb58b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7286632" name="019e1c00-dadb-7b56-a254-941bbbb58b89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Deckputz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213934" name="019e4567-1b5e-79c8-a9f9-6557eb77ce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0803022" name="019e4567-1b5e-79c8-a9f9-6557eb77ce87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Deckputz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4371087" name="019e456e-1f4b-7b89-8954-a155f08650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9691889" name="019e456e-1f4b-7b89-8954-a155f08650fa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Grundputz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6406089" name="019e456e-d407-73b4-9a96-5e7b8b50e4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9251942" name="019e456e-d407-73b4-9a96-5e7b8b50e405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8696696" name="019e4573-d498-7367-9108-0b1f6cf85a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9134419" name="019e4573-d498-7367-9108-0b1f6cf85a3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3563793" name="019e4577-8805-7eab-af71-a42c853b76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3175012" name="019e4577-8805-7eab-af71-a42c853b7689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Oberstrasse 282, 9014 St. Gallen</w:t>
          </w:r>
        </w:p>
        <w:p>
          <w:pPr>
            <w:spacing w:before="0" w:after="0"/>
          </w:pPr>
          <w:r>
            <w:t>907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